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530C6" w14:textId="77777777" w:rsidR="00577FAC" w:rsidRDefault="003C6E7C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4C9CDC4B" w14:textId="77777777" w:rsidR="00577FAC" w:rsidRDefault="003C6E7C">
      <w:pPr>
        <w:spacing w:after="0"/>
        <w:jc w:val="center"/>
      </w:pPr>
      <w:r>
        <w:t>Місто: Запоріжжя</w:t>
      </w:r>
    </w:p>
    <w:p w14:paraId="38BC0436" w14:textId="77777777" w:rsidR="00577FAC" w:rsidRDefault="003C6E7C">
      <w:pPr>
        <w:spacing w:after="240"/>
        <w:jc w:val="center"/>
      </w:pPr>
      <w:r>
        <w:t>31 Січня - 01 Лютого 2026</w:t>
      </w:r>
    </w:p>
    <w:p w14:paraId="1FFA52BA" w14:textId="77777777" w:rsidR="00577FAC" w:rsidRDefault="003C6E7C">
      <w:pPr>
        <w:pStyle w:val="Heading1"/>
        <w:jc w:val="center"/>
      </w:pPr>
      <w:r>
        <w:t>134 Disco Дорослі Solo 1 Ліга</w:t>
      </w:r>
    </w:p>
    <w:p w14:paraId="61446B81" w14:textId="77777777" w:rsidR="00577FAC" w:rsidRDefault="003C6E7C">
      <w:pPr>
        <w:pStyle w:val="Heading2"/>
      </w:pPr>
      <w:r>
        <w:t>Фінал</w:t>
      </w:r>
    </w:p>
    <w:p w14:paraId="18DD2E13" w14:textId="77777777" w:rsidR="00577FAC" w:rsidRDefault="003C6E7C">
      <w:pPr>
        <w:spacing w:after="0"/>
      </w:pPr>
      <w:r>
        <w:t>Суддівська колегія:</w:t>
      </w:r>
    </w:p>
    <w:p w14:paraId="783D4C31" w14:textId="77777777" w:rsidR="00577FAC" w:rsidRDefault="003C6E7C">
      <w:pPr>
        <w:spacing w:after="0"/>
      </w:pPr>
      <w:r>
        <w:t>A - Альона Міщенко</w:t>
      </w:r>
    </w:p>
    <w:p w14:paraId="62A0E3F7" w14:textId="77777777" w:rsidR="00577FAC" w:rsidRDefault="003C6E7C">
      <w:pPr>
        <w:spacing w:after="0"/>
      </w:pPr>
      <w:r>
        <w:t>B - Сидорцова Яна</w:t>
      </w:r>
    </w:p>
    <w:p w14:paraId="515677C9" w14:textId="77777777" w:rsidR="00577FAC" w:rsidRDefault="003C6E7C">
      <w:pPr>
        <w:spacing w:after="0"/>
      </w:pPr>
      <w:r>
        <w:t>C - KATiA (Чернігів)</w:t>
      </w:r>
    </w:p>
    <w:p w14:paraId="7D3E39ED" w14:textId="77777777" w:rsidR="00577FAC" w:rsidRDefault="003C6E7C">
      <w:pPr>
        <w:spacing w:after="0"/>
      </w:pPr>
      <w:r>
        <w:t>D - Шаповалова Тетяна</w:t>
      </w:r>
    </w:p>
    <w:p w14:paraId="5741261E" w14:textId="77777777" w:rsidR="00577FAC" w:rsidRDefault="00577FAC">
      <w:pPr>
        <w:spacing w:after="120"/>
      </w:pPr>
    </w:p>
    <w:p w14:paraId="796031D3" w14:textId="77777777" w:rsidR="00577FAC" w:rsidRDefault="003C6E7C">
      <w:r>
        <w:t>Результати:</w:t>
      </w:r>
    </w:p>
    <w:p w14:paraId="7A645F30" w14:textId="77777777" w:rsidR="00577FAC" w:rsidRDefault="003C6E7C">
      <w:pPr>
        <w:pStyle w:val="ListNumber"/>
      </w:pPr>
      <w:r>
        <w:t>#283 Олена Лупанова - 1 місце</w:t>
      </w:r>
    </w:p>
    <w:p w14:paraId="77A4B83C" w14:textId="77777777" w:rsidR="00577FAC" w:rsidRDefault="00577FAC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</w:tblGrid>
      <w:tr w:rsidR="003C6E7C" w14:paraId="58E3741E" w14:textId="77777777" w:rsidTr="00577F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053CC31F" w14:textId="77777777" w:rsidR="003C6E7C" w:rsidRDefault="003C6E7C">
            <w:pPr>
              <w:jc w:val="center"/>
            </w:pPr>
            <w:r>
              <w:t>№</w:t>
            </w:r>
          </w:p>
        </w:tc>
        <w:tc>
          <w:tcPr>
            <w:tcW w:w="1560" w:type="dxa"/>
          </w:tcPr>
          <w:p w14:paraId="07163057" w14:textId="77777777" w:rsidR="003C6E7C" w:rsidRDefault="003C6E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560" w:type="dxa"/>
          </w:tcPr>
          <w:p w14:paraId="7949364B" w14:textId="77777777" w:rsidR="003C6E7C" w:rsidRDefault="003C6E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560" w:type="dxa"/>
          </w:tcPr>
          <w:p w14:paraId="08B4E066" w14:textId="77777777" w:rsidR="003C6E7C" w:rsidRDefault="003C6E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560" w:type="dxa"/>
          </w:tcPr>
          <w:p w14:paraId="19CFEDD3" w14:textId="77777777" w:rsidR="003C6E7C" w:rsidRDefault="003C6E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Місце</w:t>
            </w:r>
          </w:p>
        </w:tc>
      </w:tr>
      <w:tr w:rsidR="003C6E7C" w14:paraId="5B8034E2" w14:textId="77777777" w:rsidTr="00577F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28EA9325" w14:textId="77777777" w:rsidR="003C6E7C" w:rsidRDefault="003C6E7C">
            <w:pPr>
              <w:jc w:val="center"/>
            </w:pPr>
            <w:r>
              <w:t>283</w:t>
            </w:r>
          </w:p>
        </w:tc>
        <w:tc>
          <w:tcPr>
            <w:tcW w:w="1560" w:type="dxa"/>
          </w:tcPr>
          <w:p w14:paraId="4A1BA9AA" w14:textId="77777777" w:rsidR="003C6E7C" w:rsidRDefault="003C6E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560" w:type="dxa"/>
          </w:tcPr>
          <w:p w14:paraId="2248B394" w14:textId="77777777" w:rsidR="003C6E7C" w:rsidRDefault="003C6E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560" w:type="dxa"/>
          </w:tcPr>
          <w:p w14:paraId="5A1DFFEB" w14:textId="77777777" w:rsidR="003C6E7C" w:rsidRDefault="003C6E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560" w:type="dxa"/>
          </w:tcPr>
          <w:p w14:paraId="46F26101" w14:textId="77777777" w:rsidR="003C6E7C" w:rsidRDefault="003C6E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</w:tbl>
    <w:p w14:paraId="6079B3EA" w14:textId="77777777" w:rsidR="00577FAC" w:rsidRDefault="00577FAC"/>
    <w:sectPr w:rsidR="00577FA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13418402">
    <w:abstractNumId w:val="8"/>
  </w:num>
  <w:num w:numId="2" w16cid:durableId="867334544">
    <w:abstractNumId w:val="6"/>
  </w:num>
  <w:num w:numId="3" w16cid:durableId="480121971">
    <w:abstractNumId w:val="5"/>
  </w:num>
  <w:num w:numId="4" w16cid:durableId="526529450">
    <w:abstractNumId w:val="4"/>
  </w:num>
  <w:num w:numId="5" w16cid:durableId="1088187983">
    <w:abstractNumId w:val="7"/>
  </w:num>
  <w:num w:numId="6" w16cid:durableId="45757833">
    <w:abstractNumId w:val="3"/>
  </w:num>
  <w:num w:numId="7" w16cid:durableId="1547254207">
    <w:abstractNumId w:val="2"/>
  </w:num>
  <w:num w:numId="8" w16cid:durableId="104815030">
    <w:abstractNumId w:val="1"/>
  </w:num>
  <w:num w:numId="9" w16cid:durableId="340858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C6E7C"/>
    <w:rsid w:val="00577FAC"/>
    <w:rsid w:val="00AA1D8D"/>
    <w:rsid w:val="00B47730"/>
    <w:rsid w:val="00CB0664"/>
    <w:rsid w:val="00F3573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7CB88"/>
  <w14:defaultImageDpi w14:val="300"/>
  <w15:docId w15:val="{285730AE-2719-4A43-88F8-27703EE61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2</cp:revision>
  <dcterms:created xsi:type="dcterms:W3CDTF">2013-12-23T23:15:00Z</dcterms:created>
  <dcterms:modified xsi:type="dcterms:W3CDTF">2026-02-04T00:37:00Z</dcterms:modified>
  <cp:category/>
</cp:coreProperties>
</file>